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50376" w14:textId="77777777" w:rsidR="004360DF" w:rsidRDefault="00000000">
      <w:r>
        <w:rPr>
          <w:b/>
          <w:sz w:val="32"/>
        </w:rPr>
        <w:t>Code Blue - Emergency Operations &amp; Patient Flow Analytics</w:t>
      </w:r>
    </w:p>
    <w:p w14:paraId="0752A135" w14:textId="77777777" w:rsidR="004360DF" w:rsidRDefault="00000000">
      <w:r>
        <w:t>Code Blue - Emergency Operations &amp; Patient Flow Analytics focuses on using analytics to understand operational performance, identify pressure points, and support better decisions. Participants will work with a dataset that includes the uploaded workbook contains 11 sheet(s), about 32,639 populated rows, and fields including hospital_id, hospital_name, archetype, nhs_trust_type, region_id, city, beds, icu_beds, ed_bays, annual_budget_m, staff_fte, founding_year.</w:t>
      </w:r>
      <w:r>
        <w:br/>
      </w:r>
      <w:r>
        <w:br/>
        <w:t>The analysis should help tell the story of how emergency care performance impacts patient outcomes, operational efficiency, and resource coordination. The best submissions will connect arrival patterns, triage demand, waiting times, treatment flow, bed capacity, staff workload, and discharge movement to real-world outcomes such as reduced bottlenecks, faster care pathways, improved patient experience, and better operational readiness.</w:t>
      </w:r>
    </w:p>
    <w:p w14:paraId="07FF31D8" w14:textId="77777777" w:rsidR="004360DF" w:rsidRDefault="00000000">
      <w:r>
        <w:rPr>
          <w:b/>
        </w:rPr>
        <w:t>About</w:t>
      </w:r>
    </w:p>
    <w:p w14:paraId="6427D8CC" w14:textId="77777777" w:rsidR="004360DF" w:rsidRDefault="00000000">
      <w:r>
        <w:t>The FP20 Analytics Challenge 38 is brought to you in collaboration with ZoomCharts. Thanks to this partnership, participants can practise building interactive Power BI reports that help business users explore data faster and more intuitively.</w:t>
      </w:r>
    </w:p>
    <w:p w14:paraId="67B50630" w14:textId="77777777" w:rsidR="004360DF" w:rsidRDefault="00000000">
      <w:r>
        <w:t>To participate in the challenge with ZoomCharts, register and create a Power BI report including at least 2 ZoomCharts Drill Down Visuals in one report page.</w:t>
      </w:r>
    </w:p>
    <w:p w14:paraId="26BB57D9" w14:textId="77777777" w:rsidR="004360DF" w:rsidRDefault="00000000">
      <w:r>
        <w:rPr>
          <w:b/>
        </w:rPr>
        <w:t>Why participate in the Challenge with ZoomCharts?</w:t>
      </w:r>
    </w:p>
    <w:p w14:paraId="7C25F5B2" w14:textId="77777777" w:rsidR="004360DF" w:rsidRDefault="00000000">
      <w:pPr>
        <w:pStyle w:val="ListBullet"/>
      </w:pPr>
      <w:r>
        <w:t>Personalized feedback on every valid report entry that meets the requirements.</w:t>
      </w:r>
    </w:p>
    <w:p w14:paraId="574FB402" w14:textId="77777777" w:rsidR="004360DF" w:rsidRDefault="00000000">
      <w:pPr>
        <w:pStyle w:val="ListBullet"/>
      </w:pPr>
      <w:r>
        <w:t>A free Drill Down Visuals Developer License to access the full Drill Down Visuals PRO library.</w:t>
      </w:r>
    </w:p>
    <w:p w14:paraId="27B9A4CB" w14:textId="77777777" w:rsidR="004360DF" w:rsidRDefault="00000000">
      <w:pPr>
        <w:pStyle w:val="ListBullet"/>
      </w:pPr>
      <w:r>
        <w:t>Learning resources, workshops, events, and mentor support to improve report design and usability.</w:t>
      </w:r>
    </w:p>
    <w:p w14:paraId="17F3C116" w14:textId="77777777" w:rsidR="004360DF" w:rsidRDefault="00000000">
      <w:pPr>
        <w:pStyle w:val="ListBullet"/>
      </w:pPr>
      <w:r>
        <w:t>The opportunity to compete for an additional $300 Amazon gift card.</w:t>
      </w:r>
    </w:p>
    <w:p w14:paraId="7D432B73" w14:textId="77777777" w:rsidR="004360DF" w:rsidRDefault="00000000">
      <w:r>
        <w:rPr>
          <w:b/>
        </w:rPr>
        <w:t>Introduction</w:t>
      </w:r>
    </w:p>
    <w:p w14:paraId="14E6DF67" w14:textId="77777777" w:rsidR="004360DF" w:rsidRDefault="00000000">
      <w:r>
        <w:t>Below is your show time. Read me carefully!</w:t>
      </w:r>
    </w:p>
    <w:p w14:paraId="7815395F" w14:textId="77777777" w:rsidR="004360DF" w:rsidRDefault="00000000">
      <w:r>
        <w:rPr>
          <w:b/>
        </w:rPr>
        <w:t>Timeline</w:t>
      </w:r>
    </w:p>
    <w:p w14:paraId="6146F23D" w14:textId="77777777" w:rsidR="004360DF" w:rsidRDefault="00000000">
      <w:r>
        <w:t>Start: Monday, 25 May 2026 - 15:00 (UK)</w:t>
      </w:r>
    </w:p>
    <w:p w14:paraId="79C7EA65" w14:textId="77777777" w:rsidR="004360DF" w:rsidRDefault="00000000">
      <w:r>
        <w:t>Submission Deadline: Monday, 29 June 2026 - 23:59 (UK)</w:t>
      </w:r>
    </w:p>
    <w:p w14:paraId="0578158A" w14:textId="77777777" w:rsidR="004360DF" w:rsidRDefault="00000000">
      <w:r>
        <w:t>Workshop Webinar: Thursday, 4 June 2026 - 13:00 (UK)</w:t>
      </w:r>
    </w:p>
    <w:p w14:paraId="6ADEF186" w14:textId="77777777" w:rsidR="004360DF" w:rsidRDefault="00000000">
      <w:r>
        <w:lastRenderedPageBreak/>
        <w:t>Top 5 Webinar: Friday, 3 July 2026 - 13:00 (UK)</w:t>
      </w:r>
    </w:p>
    <w:p w14:paraId="05E489D5" w14:textId="77777777" w:rsidR="004360DF" w:rsidRDefault="00000000">
      <w:r>
        <w:rPr>
          <w:b/>
        </w:rPr>
        <w:t>Access to the LinkedIn Group and Forum</w:t>
      </w:r>
    </w:p>
    <w:p w14:paraId="2B887670" w14:textId="77777777" w:rsidR="004360DF" w:rsidRDefault="00000000">
      <w:r>
        <w:t>https://www.linkedin.com/groups/12751070/</w:t>
      </w:r>
    </w:p>
    <w:p w14:paraId="2D347A29" w14:textId="77777777" w:rsidR="004360DF" w:rsidRDefault="00000000">
      <w:r>
        <w:rPr>
          <w:b/>
        </w:rPr>
        <w:t>Key Questions to Explore</w:t>
      </w:r>
    </w:p>
    <w:p w14:paraId="513F37B5" w14:textId="77777777" w:rsidR="004360DF" w:rsidRDefault="00000000">
      <w:pPr>
        <w:pStyle w:val="ListBullet"/>
      </w:pPr>
      <w:r>
        <w:t>How does Beds change by Full_Date, and what trend patterns should leaders pay attention to?</w:t>
      </w:r>
    </w:p>
    <w:p w14:paraId="0148F92B" w14:textId="77777777" w:rsidR="004360DF" w:rsidRDefault="00000000">
      <w:pPr>
        <w:pStyle w:val="ListBullet"/>
      </w:pPr>
      <w:r>
        <w:t>Which Hospital_ID and Hospital_Name account for the highest activity, pressure, or performance variation?</w:t>
      </w:r>
    </w:p>
    <w:p w14:paraId="678B9500" w14:textId="77777777" w:rsidR="004360DF" w:rsidRDefault="00000000">
      <w:pPr>
        <w:pStyle w:val="ListBullet"/>
      </w:pPr>
      <w:r>
        <w:t>Which measures show the strongest improvement or decline?</w:t>
      </w:r>
    </w:p>
    <w:p w14:paraId="70E00B8C" w14:textId="77777777" w:rsidR="004360DF" w:rsidRDefault="00000000">
      <w:pPr>
        <w:pStyle w:val="ListBullet"/>
      </w:pPr>
      <w:r>
        <w:t>Where are the biggest gaps, risks, or inefficiencies in the process?</w:t>
      </w:r>
    </w:p>
    <w:p w14:paraId="5E27EA66" w14:textId="77777777" w:rsidR="004360DF" w:rsidRDefault="00000000">
      <w:pPr>
        <w:pStyle w:val="ListBullet"/>
      </w:pPr>
      <w:r>
        <w:t>Which groups or dimensions explain the biggest differences in performance?</w:t>
      </w:r>
    </w:p>
    <w:p w14:paraId="3C5844AA" w14:textId="77777777" w:rsidR="004360DF" w:rsidRDefault="00000000">
      <w:pPr>
        <w:pStyle w:val="ListBullet"/>
      </w:pPr>
      <w:r>
        <w:t>How do key metrics compare across important business segments?</w:t>
      </w:r>
    </w:p>
    <w:p w14:paraId="214F0008" w14:textId="77777777" w:rsidR="004360DF" w:rsidRDefault="00000000">
      <w:pPr>
        <w:pStyle w:val="ListBullet"/>
      </w:pPr>
      <w:r>
        <w:t>Are there outliers or unusual patterns that need further investigation?</w:t>
      </w:r>
    </w:p>
    <w:p w14:paraId="6EC0F750" w14:textId="77777777" w:rsidR="004360DF" w:rsidRDefault="00000000">
      <w:pPr>
        <w:pStyle w:val="ListBullet"/>
      </w:pPr>
      <w:r>
        <w:t>Which factors appear most connected to better or worse outcomes?</w:t>
      </w:r>
    </w:p>
    <w:p w14:paraId="7BDCB20B" w14:textId="77777777" w:rsidR="004360DF" w:rsidRDefault="00000000">
      <w:pPr>
        <w:pStyle w:val="ListBullet"/>
      </w:pPr>
      <w:r>
        <w:t>Where are the strongest opportunities for operational improvement?</w:t>
      </w:r>
    </w:p>
    <w:p w14:paraId="5CA7451C" w14:textId="77777777" w:rsidR="004360DF" w:rsidRDefault="00000000">
      <w:pPr>
        <w:pStyle w:val="ListBullet"/>
      </w:pPr>
      <w:r>
        <w:t>What practical recommendations should leaders prioritise based on the data?</w:t>
      </w:r>
    </w:p>
    <w:p w14:paraId="1813196B" w14:textId="77777777" w:rsidR="004360DF" w:rsidRDefault="00000000">
      <w:r>
        <w:rPr>
          <w:b/>
        </w:rPr>
        <w:t>Technical Requirements</w:t>
      </w:r>
    </w:p>
    <w:p w14:paraId="2FC2D3F8" w14:textId="77777777" w:rsidR="004360DF" w:rsidRDefault="00000000">
      <w:pPr>
        <w:pStyle w:val="ListBullet"/>
      </w:pPr>
      <w:r>
        <w:t>All tools are permitted for FP20 Analytics Challenge.</w:t>
      </w:r>
    </w:p>
    <w:p w14:paraId="604AB07A" w14:textId="77777777" w:rsidR="004360DF" w:rsidRDefault="00000000">
      <w:pPr>
        <w:pStyle w:val="ListBullet"/>
      </w:pPr>
      <w:r>
        <w:t>For ZoomCharts Challenge: create a Power BI report including at least 2 ZoomCharts Drill Down Visuals in one report page.</w:t>
      </w:r>
    </w:p>
    <w:p w14:paraId="2C611AED" w14:textId="06645752" w:rsidR="004360DF" w:rsidRDefault="00000000">
      <w:pPr>
        <w:pStyle w:val="ListBullet"/>
      </w:pPr>
      <w:r>
        <w:t>Reports are restricted to a maximum of t</w:t>
      </w:r>
      <w:r w:rsidR="0015572D">
        <w:t>hree</w:t>
      </w:r>
      <w:r>
        <w:t xml:space="preserve"> pages.</w:t>
      </w:r>
    </w:p>
    <w:p w14:paraId="2452D170" w14:textId="77777777" w:rsidR="004360DF" w:rsidRDefault="00000000">
      <w:pPr>
        <w:pStyle w:val="ListBullet"/>
      </w:pPr>
      <w:r>
        <w:t>Canvas size is 16:9 (Default Power BI size) or Full HD size = w:1920 - h:1080.</w:t>
      </w:r>
    </w:p>
    <w:p w14:paraId="18397947" w14:textId="77777777" w:rsidR="004360DF" w:rsidRDefault="00000000">
      <w:r>
        <w:rPr>
          <w:b/>
        </w:rPr>
        <w:t>Judging Criteria</w:t>
      </w:r>
    </w:p>
    <w:p w14:paraId="6FEE461F" w14:textId="77777777" w:rsidR="004360DF" w:rsidRDefault="00000000">
      <w:r>
        <w:t>Business users use reports to make data-driven decisions. We will evaluate how easy the report is to understand, how intuitive it is to use, and how well the design supports its purpose.</w:t>
      </w:r>
    </w:p>
    <w:p w14:paraId="23050F58" w14:textId="273B49C7" w:rsidR="004360DF" w:rsidRDefault="00000000">
      <w:pPr>
        <w:pStyle w:val="ListBullet"/>
      </w:pPr>
      <w:r>
        <w:t>How easy is it to understand the data? (max 1</w:t>
      </w:r>
      <w:r w:rsidR="00867B80">
        <w:t>5</w:t>
      </w:r>
      <w:r>
        <w:t xml:space="preserve"> points)</w:t>
      </w:r>
    </w:p>
    <w:p w14:paraId="142A7505" w14:textId="2C9B5BDB" w:rsidR="004360DF" w:rsidRDefault="00000000">
      <w:pPr>
        <w:pStyle w:val="ListBullet"/>
      </w:pPr>
      <w:r>
        <w:t>How easy-to-use is the report? (max 1</w:t>
      </w:r>
      <w:r w:rsidR="00EF6CEA">
        <w:t>5</w:t>
      </w:r>
      <w:r>
        <w:t xml:space="preserve"> points)</w:t>
      </w:r>
    </w:p>
    <w:p w14:paraId="3BD7F052" w14:textId="5A59651C" w:rsidR="004360DF" w:rsidRDefault="00000000">
      <w:pPr>
        <w:pStyle w:val="ListBullet"/>
      </w:pPr>
      <w:r>
        <w:t>How good is the report design and is it suitable for its purpose? (max 1</w:t>
      </w:r>
      <w:r w:rsidR="00EF6CEA">
        <w:t>5</w:t>
      </w:r>
      <w:r>
        <w:t xml:space="preserve"> points)</w:t>
      </w:r>
    </w:p>
    <w:p w14:paraId="662B59C5" w14:textId="77777777" w:rsidR="004360DF" w:rsidRDefault="00000000">
      <w:r>
        <w:rPr>
          <w:b/>
        </w:rPr>
        <w:t>The Resources.</w:t>
      </w:r>
    </w:p>
    <w:p w14:paraId="281FCE8F" w14:textId="77777777" w:rsidR="004360DF" w:rsidRDefault="00000000">
      <w:r>
        <w:t>1. Excel Spreadsheet with dataset and data dictionary.</w:t>
      </w:r>
    </w:p>
    <w:p w14:paraId="6743FE51" w14:textId="77777777" w:rsidR="004360DF" w:rsidRDefault="00000000">
      <w:r>
        <w:t>2. PDF with the Intro and Brief in English.</w:t>
      </w:r>
    </w:p>
    <w:p w14:paraId="62A80874" w14:textId="77777777" w:rsidR="00D76469" w:rsidRDefault="00D76469">
      <w:pPr>
        <w:rPr>
          <w:b/>
        </w:rPr>
      </w:pPr>
    </w:p>
    <w:p w14:paraId="725AF116" w14:textId="77777777" w:rsidR="00D76469" w:rsidRDefault="00D76469">
      <w:pPr>
        <w:rPr>
          <w:b/>
        </w:rPr>
      </w:pPr>
    </w:p>
    <w:p w14:paraId="71004145" w14:textId="6359428C" w:rsidR="004360DF" w:rsidRDefault="00000000">
      <w:r>
        <w:rPr>
          <w:b/>
        </w:rPr>
        <w:lastRenderedPageBreak/>
        <w:t>Submissions of Entries.</w:t>
      </w:r>
    </w:p>
    <w:p w14:paraId="31D4ED60" w14:textId="77777777" w:rsidR="004360DF" w:rsidRDefault="00000000">
      <w:r>
        <w:t>*IMPORTANT*</w:t>
      </w:r>
    </w:p>
    <w:p w14:paraId="50A358B6" w14:textId="77777777" w:rsidR="004360DF" w:rsidRDefault="00000000">
      <w:r>
        <w:t>To submit your two-page report, follow the challenge submission instructions. If you want to be considered for the ZoomCharts prize, submit the .pbix file for validation; otherwise post your entry in the challenges group.</w:t>
      </w:r>
    </w:p>
    <w:p w14:paraId="258F19FB" w14:textId="77777777" w:rsidR="004360DF" w:rsidRDefault="00000000">
      <w:r>
        <w:t>Use the caption "I am participating in FP20 Analytics Challenge 38", along with screenshots from your report.</w:t>
      </w:r>
    </w:p>
    <w:p w14:paraId="7DE4802E" w14:textId="77777777" w:rsidR="004360DF" w:rsidRDefault="00000000">
      <w:r>
        <w:t>Use the hashtags #FP20Analytics, #FP20PatientFlow, #builtwithzoomcharts, and tag @Federico Pastor and @Zoomcharts.</w:t>
      </w:r>
    </w:p>
    <w:p w14:paraId="42166849" w14:textId="77777777" w:rsidR="004360DF" w:rsidRDefault="00000000">
      <w:r>
        <w:rPr>
          <w:b/>
        </w:rPr>
        <w:t>Dataset.</w:t>
      </w:r>
    </w:p>
    <w:p w14:paraId="70AB90DB" w14:textId="77777777" w:rsidR="004360DF" w:rsidRDefault="00000000">
      <w:r>
        <w:t>Click on the link below to get your dataset: The files contain all the necessary data and information to create your report.</w:t>
      </w:r>
    </w:p>
    <w:p w14:paraId="00E127AF" w14:textId="77777777" w:rsidR="004360DF" w:rsidRDefault="00000000">
      <w:r>
        <w:t>https://fp20analytics.com/live-challenge/</w:t>
      </w:r>
    </w:p>
    <w:p w14:paraId="58BC1D72" w14:textId="77777777" w:rsidR="004360DF" w:rsidRDefault="00000000">
      <w:r>
        <w:t>*Any questions, please post them in the challenges group; a member of the team will get back to you ASAP. Please do not send challenge questions via private messages to the members of the team, these will not be answered.</w:t>
      </w:r>
    </w:p>
    <w:sectPr w:rsidR="004360D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88227728">
    <w:abstractNumId w:val="8"/>
  </w:num>
  <w:num w:numId="2" w16cid:durableId="995260658">
    <w:abstractNumId w:val="6"/>
  </w:num>
  <w:num w:numId="3" w16cid:durableId="1792892809">
    <w:abstractNumId w:val="5"/>
  </w:num>
  <w:num w:numId="4" w16cid:durableId="319891255">
    <w:abstractNumId w:val="4"/>
  </w:num>
  <w:num w:numId="5" w16cid:durableId="664745088">
    <w:abstractNumId w:val="7"/>
  </w:num>
  <w:num w:numId="6" w16cid:durableId="1807358727">
    <w:abstractNumId w:val="3"/>
  </w:num>
  <w:num w:numId="7" w16cid:durableId="736174743">
    <w:abstractNumId w:val="2"/>
  </w:num>
  <w:num w:numId="8" w16cid:durableId="427117379">
    <w:abstractNumId w:val="1"/>
  </w:num>
  <w:num w:numId="9" w16cid:durableId="1186091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6537"/>
    <w:rsid w:val="0015074B"/>
    <w:rsid w:val="0015572D"/>
    <w:rsid w:val="0029639D"/>
    <w:rsid w:val="00326F90"/>
    <w:rsid w:val="004360DF"/>
    <w:rsid w:val="00616952"/>
    <w:rsid w:val="00867B80"/>
    <w:rsid w:val="00AA1D8D"/>
    <w:rsid w:val="00B47730"/>
    <w:rsid w:val="00CA1988"/>
    <w:rsid w:val="00CB0664"/>
    <w:rsid w:val="00D76469"/>
    <w:rsid w:val="00EF6CEA"/>
    <w:rsid w:val="00F2453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030826"/>
  <w14:defaultImageDpi w14:val="300"/>
  <w15:docId w15:val="{1FECB07F-B606-41BE-9B96-6A375558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Federico Pastor</cp:lastModifiedBy>
  <cp:revision>3</cp:revision>
  <dcterms:created xsi:type="dcterms:W3CDTF">2026-05-25T10:46:00Z</dcterms:created>
  <dcterms:modified xsi:type="dcterms:W3CDTF">2026-05-25T10:47:00Z</dcterms:modified>
  <cp:category/>
</cp:coreProperties>
</file>